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Grand Hotel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0422733" name="9cbb3f30-0b1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15351" name="9cbb3f30-0b12-11f1-866a-27e693633c4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4739217" name="f1e42160-0b1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135818" name="f1e42160-0b13-11f1-866a-27e693633c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1004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0921834" name="0afb2a4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764895" name="0afb2a40-0b14-11f1-866a-27e693633c4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4079250" name="bace26c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275680" name="bace26c0-0b14-11f1-866a-27e693633c4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5566604" name="7f4d6d1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22245" name="7f4d6d10-0b17-11f1-866a-27e693633c4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3263206" name="d250a59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153982" name="d250a590-0b17-11f1-866a-27e693633c4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5142277" name="06fc889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547156" name="06fc8890-0b18-11f1-866a-27e693633c4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0520595" name="eae31fb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075998" name="eae31fb0-0b18-11f1-866a-27e693633c4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1117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474557" name="34da84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716333" name="34da84a0-0b19-11f1-866a-27e693633c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9065889" name="7aed837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723577" name="7aed8370-0b19-11f1-866a-27e693633c4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3641042" name="c446376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682551" name="c4463760-0b19-11f1-866a-27e693633c4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5488141" name="2459187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614409" name="24591870-0b1a-11f1-866a-27e693633c4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5935064" name="b3028ca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740292" name="b3028ca0-0b1a-11f1-866a-27e693633c4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5835862" name="e92c723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840698" name="e92c7230-0b1c-11f1-866a-27e693633c4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1577153" name="0da6ac2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292674" name="0da6ac20-0b1d-11f1-866a-27e693633c4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5249332" name="34962bd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75564" name="34962bd0-0b1d-11f1-866a-27e693633c4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0653656" name="4024962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317146" name="40249620-0b1e-11f1-866a-27e693633c4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2374248" name="3aa43dd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788391" name="3aa43dd0-0b1f-11f1-866a-27e693633c4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706984" name="eca68b8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402664" name="eca68b80-0b21-11f1-866a-27e693633c4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7197103" name="f696f2b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377628" name="f696f2b0-0b21-11f1-866a-27e693633c4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031161" name="1eb7ed8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507096" name="1eb7ed80-0b22-11f1-866a-27e693633c4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5143632" name="6d16fce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351508" name="6d16fce0-0b23-11f1-866a-27e693633c4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7055546" name="97ecb77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700825" name="97ecb770-0b23-11f1-866a-27e693633c4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7031637" name="3e51ea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866488" name="3e51ea40-0b24-11f1-866a-27e693633c4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0609274" name="65c62a5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915457" name="65c62a50-0b24-11f1-866a-27e693633c4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8686678" name="538a8f6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948668" name="538a8f60-0b43-11f1-866a-27e693633c4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2255312" name="922a0de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24125" name="922a0de0-0b43-11f1-866a-27e693633c4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1503088" name="a64dffc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776424" name="a64dffc0-0b43-11f1-866a-27e693633c4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4550491" name="b28a79d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133299" name="b28a79d0-0b43-11f1-866a-27e693633c4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2988629" name="c42bb87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705668" name="c42bb870-0b43-11f1-866a-27e693633c4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5094820" name="d5800f9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231862" name="d5800f90-0b43-11f1-866a-27e693633c42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7873277" name="faf4880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916639" name="faf48800-0b43-11f1-866a-27e693633c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0246944" name="0d4392d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531237" name="0d4392d0-0b44-11f1-866a-27e693633c4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269179" name="1b35ac2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80796" name="1b35ac20-0b44-11f1-866a-27e693633c4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7338833" name="fdcf51b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464416" name="fdcf51b0-0b14-11f1-866a-27e693633c4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6758890" name="2f52566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607002" name="2f525660-0b15-11f1-866a-27e693633c4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1004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4178443" name="62f247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956520" name="62f247a0-0b15-11f1-866a-27e693633c4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23968518" name="79ac26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517407" name="79ac26a0-0b15-11f1-866a-27e693633c4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8086740" name="393b9c3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318675" name="393b9c30-0b16-11f1-866a-27e693633c4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289623" name="8bca19e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879712" name="8bca19e0-0b16-11f1-866a-27e693633c4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2689381" name="55810c3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538088" name="55810c30-0b17-11f1-866a-27e693633c4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5753479" name="a331818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562895" name="a3318180-0b17-11f1-866a-27e693633c4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2029389" name="ecfe540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738397" name="ecfe5400-0b17-11f1-866a-27e693633c42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0458965" name="de7b01c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503298" name="de7b01c0-0b18-11f1-866a-27e693633c42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1117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0757685" name="1e18413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428266" name="1e184130-0b19-11f1-866a-27e693633c4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9303842" name="526450f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047068" name="526450f0-0b19-11f1-866a-27e693633c4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841598" name="913518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622857" name="913518a0-0b19-11f1-866a-27e693633c42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15721" name="06d2325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027418" name="06d23250-0b1a-11f1-866a-27e693633c4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0155526" name="a091f01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667405" name="a091f010-0b1a-11f1-866a-27e693633c42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4866124" name="7d1dc99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695804" name="7d1dc990-0b1c-11f1-866a-27e693633c42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1189962" name="fc28acf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087260" name="fc28acf0-0b1c-11f1-866a-27e693633c42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1173641" name="27f08fb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268045" name="27f08fb0-0b1d-11f1-866a-27e693633c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1718053" name="08d35cb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070411" name="08d35cb0-0b1e-11f1-866a-27e693633c4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0354315" name="2b2d009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533329" name="2b2d0090-0b1e-11f1-866a-27e693633c42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2966519" name="1a0c472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478228" name="1a0c4720-0b1f-11f1-866a-27e693633c4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1107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1617245" name="a42cc5e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168523" name="a42cc5e0-0b21-11f1-866a-27e693633c4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892897" name="dd9bfd5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127542" name="dd9bfd50-0b21-11f1-866a-27e693633c42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9182393" name="0d8a0a2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966824" name="0d8a0a20-0b22-11f1-866a-27e693633c4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9913580" name="4b16c3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266474" name="4b16c3a0-0b23-11f1-866a-27e693633c4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0450943" name="7f091a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500299" name="7f091aa0-0b23-11f1-866a-27e693633c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9019337" name="1648e4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837053" name="1648e440-0b24-11f1-866a-27e693633c42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167937" name="5740d1b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985782" name="5740d1b0-0b24-11f1-866a-27e693633c4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5411891" name="88ec6f3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033678" name="88ec6f30-0b33-11f1-866a-27e693633c42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8989691" name="a39d03d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573265" name="a39d03d0-0b33-11f1-866a-27e693633c42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1973105" name="b475e96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994470" name="b475e960-0b33-11f1-866a-27e693633c42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5455456" name="c12c757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692635" name="c12c7570-0b33-11f1-866a-27e693633c42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1210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0398455" name="ce4322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812655" name="ce4322e0-0b33-11f1-866a-27e693633c42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0552271" name="e47bc3f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680618" name="e47bc3f0-0b33-11f1-866a-27e693633c42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5884972" name="f79aa1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699155" name="f79aa1e0-0b33-11f1-866a-27e693633c42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0205412" name="095c39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396832" name="095c39c0-0b34-11f1-866a-27e693633c4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6103367" name="15ade98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615858" name="15ade980-0b34-11f1-866a-27e693633c42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1220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3465771" name="2989d5e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885676" name="2989d5e0-0b34-11f1-866a-27e693633c42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2089170" name="3a9dc8a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279935" name="3a9dc8a0-0b34-11f1-866a-27e693633c42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9138288" name="48b67c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117882" name="48b67cc0-0b34-11f1-866a-27e693633c42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6775761" name="56c4f7b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692856" name="56c4f7b0-0b34-11f1-866a-27e693633c42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3144626" name="9060bd6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059256" name="9060bd60-0b34-11f1-866a-27e693633c4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8508284" name="05c2c9e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969856" name="05c2c9e0-0b35-11f1-866a-27e693633c42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6907318" name="1830322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999686" name="18303220-0b35-11f1-866a-27e693633c42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866023" name="2b7b77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32698" name="2b7b7740-0b35-11f1-866a-27e693633c42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1572791" name="3a5f1c8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455226" name="3a5f1c80-0b35-11f1-866a-27e693633c42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3742787" name="4a8ec9c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608132" name="4a8ec9c0-0b35-11f1-866a-27e693633c4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5030842" name="5ad448f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196749" name="5ad448f0-0b35-11f1-866a-27e693633c42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0401277" name="69ce0e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094254" name="69ce0e40-0b35-11f1-866a-27e693633c42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0746752" name="91c6727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734053" name="91c67270-0b35-11f1-866a-27e693633c4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8561796" name="d878376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6725" name="d8783760-0b37-11f1-866a-27e693633c42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8922901" name="fd6d6db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436735" name="fd6d6db0-0b37-11f1-866a-27e693633c42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463464" name="0b3087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383873" name="0b3087c0-0b38-11f1-866a-27e693633c42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1308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9083526" name="1d5a5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586360" name="1d5a5750-0b38-11f1-866a-27e693633c42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1310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9152926" name="299e4b7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812247" name="299e4b70-0b38-11f1-866a-27e693633c42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8862768" name="3f4b4e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941241" name="3f4b4e50-0b38-11f1-866a-27e693633c42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5320096" name="535ffdf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852380" name="535ffdf0-0b38-11f1-866a-27e693633c42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7604402" name="614dd1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201405" name="614dd180-0b38-11f1-866a-27e693633c42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1318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3982129" name="6fc98d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588103" name="6fc98d30-0b38-11f1-866a-27e693633c42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1320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0958852" name="7e1a1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272321" name="7e1a1a30-0b38-11f1-866a-27e693633c42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6471358" name="947c8a6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233472" name="947c8a60-0b38-11f1-866a-27e693633c42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3682593" name="ad195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003079" name="ad195a30-0b38-11f1-866a-27e693633c42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7212000" name="bde01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894779" name="bde01750-0b38-11f1-866a-27e693633c42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6427488" name="d20e90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790854" name="d20e9080-0b38-11f1-866a-27e693633c42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1317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7771902" name="e842c4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599468" name="e842c4c0-0b38-11f1-866a-27e693633c42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1315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7854049" name="faf3779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763569" name="faf37790-0b38-11f1-866a-27e693633c42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2373904" name="08cba04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407014" name="08cba040-0b39-11f1-866a-27e693633c42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3906850" name="30e7b91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808866" name="30e7b910-0b39-11f1-866a-27e693633c42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4550014" name="403f07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27668" name="403f07b0-0b39-11f1-866a-27e693633c42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1307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3797169" name="546877d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383395" name="546877d0-0b39-11f1-866a-27e693633c42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1305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3948326" name="6698b0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182802" name="6698b000-0b39-11f1-866a-27e693633c42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0845564" name="7eef28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59993" name="7eef2800-0b39-11f1-866a-27e693633c42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0475261" name="94d6e9f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970985" name="94d6e9f0-0b39-11f1-866a-27e693633c42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6424772" name="a9cb4e6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97358" name="a9cb4e60-0b3d-11f1-866a-27e693633c42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3345101" name="cf3343b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885157" name="cf3343b0-0b3d-11f1-866a-27e693633c42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Geräte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0753840" name="e91e8c8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611097" name="e91e8c80-0b3d-11f1-866a-27e693633c42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257180" name="82c73fd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165141" name="82c73fd0-0b3e-11f1-866a-27e693633c42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4437630" name="9d90176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584428" name="9d901760-0b3e-11f1-866a-27e693633c42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7562925" name="ade17d7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151327" name="ade17d70-0b3e-11f1-866a-27e693633c42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6125652" name="bfef398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296122" name="bfef3980-0b3e-11f1-866a-27e693633c42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4594592" name="cea36a5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464829" name="cea36a50-0b3e-11f1-866a-27e693633c4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4475701" name="e18dcac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876611" name="e18dcac0-0b3e-11f1-866a-27e693633c42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5538996" name="22d3ff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665240" name="22d3ff40-0b3f-11f1-866a-27e693633c42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4388239" name="34e082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693885" name="34e082d0-0b3f-11f1-866a-27e693633c42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9609389" name="417f41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377599" name="417f4120-0b3f-11f1-866a-27e693633c42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5706097" name="501b7d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474913" name="501b7d20-0b3f-11f1-866a-27e693633c42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4822992" name="650a60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069508" name="650a6020-0b3f-11f1-866a-27e693633c42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8761049" name="72204a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641167" name="72204a40-0b3f-11f1-866a-27e693633c42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3109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1092108" name="8f96196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327411" name="8f961960-0b3f-11f1-866a-27e693633c42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78102699" name="a20619b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109790" name="a20619b0-0b3f-11f1-866a-27e693633c42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0606259" name="b192821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102064" name="b1928210-0b3f-11f1-866a-27e693633c42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7867966" name="c3cbe2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102020" name="c3cbe200-0b3f-11f1-866a-27e693633c42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6372965" name="d63d90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726572" name="d63d9000-0b3f-11f1-866a-27e693633c42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8364049" name="e4c83f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097438" name="e4c83fd0-0b3f-11f1-866a-27e693633c42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4589197" name="164243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750083" name="164243d0-0b40-11f1-866a-27e693633c42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1657499" name="2b6ef32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742046" name="2b6ef320-0b40-11f1-866a-27e693633c42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0822789" name="370cbc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508598" name="370cbc30-0b40-11f1-866a-27e693633c42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6507584" name="4ab00c6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667150" name="4ab00c60-0b40-11f1-866a-27e693633c42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3951189" name="5af9d1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90848" name="5af9d150-0b40-11f1-866a-27e693633c42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2201567" name="65aa06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808197" name="65aa0610-0b40-11f1-866a-27e693633c42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8354969" name="7c2fb5b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524439" name="7c2fb5b0-0b40-11f1-866a-27e693633c42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8636808" name="9bde5d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942949" name="9bde5dd0-0b40-11f1-866a-27e693633c42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3902848" name="aebc62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233216" name="aebc6230-0b40-11f1-866a-27e693633c42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6199115" name="c64725c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411981" name="c64725c0-0b40-11f1-866a-27e693633c42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8881904" name="d3d3c68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095887" name="d3d3c680-0b40-11f1-866a-27e693633c42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9131180" name="36c8df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258530" name="36c8dff0-0b41-11f1-866a-27e693633c42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3008583" name="70f3511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991226" name="70f35110-0b41-11f1-866a-27e693633c42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3368370" name="7d2a25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03125" name="7d2a25d0-0b41-11f1-866a-27e693633c42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1096893" name="8aa428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64185" name="8aa428f0-0b41-11f1-866a-27e693633c42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7806110" name="94832b0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481489" name="94832b00-0b41-11f1-866a-27e693633c42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3962597" name="b653057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426941" name="b6530570-0b41-11f1-866a-27e693633c42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62873" name="d8bfe3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959204" name="d8bfe330-0b41-11f1-866a-27e693633c42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0945234" name="f403de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364458" name="f403de30-0b41-11f1-866a-27e693633c42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1685319" name="05e2e92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863560" name="05e2e920-0b42-11f1-866a-27e693633c42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9274199" name="253148d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862770" name="253148d0-0b42-11f1-866a-27e693633c42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9756311" name="35dc409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649644" name="35dc4090-0b42-11f1-866a-27e693633c42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Lüftungskasten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8950502" name="b46cc7d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593199" name="b46cc7d0-0b16-11f1-866a-27e693633c42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Allgemein Grand Hotel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9994044" name="49b1a17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506275" name="49b1a170-0b3b-11f1-866a-27e693633c42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Allgemein Grand Hotel </w:t>
            </w:r>
          </w:p>
          <w:p>
            <w:pPr>
              <w:spacing w:before="0" w:after="0" w:line="240" w:lineRule="auto"/>
            </w:pPr>
            <w:r>
              <w:t>UG Aufgang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7282457" name="62b6d00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408028" name="62b6d000-0b3b-11f1-866a-27e693633c42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5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Nachbeprobung Hotel Flims Waldhaus</w:t>
          </w:r>
        </w:p>
        <w:p>
          <w:pPr>
            <w:spacing w:before="0" w:after="0"/>
          </w:pPr>
          <w:r>
            <w:t>735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footer.xml" Type="http://schemas.openxmlformats.org/officeDocument/2006/relationships/footer" Id="rId15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